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</w:t>
      </w:r>
      <w:bookmarkStart w:id="0" w:name="_GoBack"/>
      <w:bookmarkEnd w:id="0"/>
      <w:r w:rsidR="002E37F3">
        <w:rPr>
          <w:b/>
          <w:sz w:val="24"/>
        </w:rPr>
        <w:t>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5E3A4178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>
        <w:rPr>
          <w:szCs w:val="18"/>
        </w:rPr>
        <w:t>de volgende kerncompetentie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77777777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39255C6A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  <w:r w:rsidR="002E37F3">
              <w:t>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1CBE9" w14:textId="77777777" w:rsidR="005A3D40" w:rsidRDefault="005A3D4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75610F" w:rsidP="002150CF">
    <w:pPr>
      <w:pStyle w:val="Voettekst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64CB52" w14:textId="5FB6A7C9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75610F">
              <w:rPr>
                <w:rFonts w:eastAsia="DejaVu Sans"/>
                <w:bCs/>
                <w:noProof/>
                <w:sz w:val="16"/>
                <w:szCs w:val="16"/>
              </w:rPr>
              <w:t>1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33DCC649" w14:textId="1194EF6C" w:rsidR="009B704F" w:rsidRDefault="008B0AF3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aanbesteding NWB en Wegkenmerken-311</w:t>
            </w:r>
            <w:r>
              <w:rPr>
                <w:rFonts w:eastAsia="DejaVu Sans"/>
                <w:sz w:val="16"/>
                <w:szCs w:val="16"/>
              </w:rPr>
              <w:t>66604 - Bijlage C</w:t>
            </w:r>
            <w:r w:rsidR="005A3D40">
              <w:rPr>
                <w:rFonts w:eastAsia="DejaVu Sans"/>
                <w:sz w:val="16"/>
                <w:szCs w:val="16"/>
              </w:rPr>
              <w:t xml:space="preserve"> - V1.0</w:t>
            </w:r>
          </w:p>
          <w:p w14:paraId="572D0282" w14:textId="3B72881E" w:rsidR="008B0AF3" w:rsidRPr="008B0AF3" w:rsidRDefault="0075610F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2250B" w14:textId="77777777" w:rsidR="005A3D40" w:rsidRDefault="005A3D4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75610F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75610F" w:rsidP="002150CF"/>
  <w:p w14:paraId="0F91B9AB" w14:textId="77777777" w:rsidR="000258E1" w:rsidRPr="00740712" w:rsidRDefault="0075610F" w:rsidP="002150CF"/>
  <w:p w14:paraId="0F91B9AC" w14:textId="77777777" w:rsidR="000258E1" w:rsidRPr="00217880" w:rsidRDefault="0075610F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75610F" w:rsidP="002150CF">
    <w:pPr>
      <w:spacing w:line="0" w:lineRule="atLeast"/>
      <w:rPr>
        <w:sz w:val="2"/>
        <w:szCs w:val="2"/>
      </w:rPr>
    </w:pPr>
  </w:p>
  <w:p w14:paraId="0F91B9AE" w14:textId="77777777" w:rsidR="000258E1" w:rsidRDefault="007561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44B9E" w14:textId="77777777" w:rsidR="005A3D40" w:rsidRDefault="005A3D4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2E37F3"/>
    <w:rsid w:val="0038549E"/>
    <w:rsid w:val="003C4BF2"/>
    <w:rsid w:val="0040142D"/>
    <w:rsid w:val="0040571B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5610F"/>
    <w:rsid w:val="007F4AEA"/>
    <w:rsid w:val="0088501B"/>
    <w:rsid w:val="008B0AF3"/>
    <w:rsid w:val="008E3581"/>
    <w:rsid w:val="00905289"/>
    <w:rsid w:val="009B704F"/>
    <w:rsid w:val="009C1A60"/>
    <w:rsid w:val="009C5CF5"/>
    <w:rsid w:val="00A32591"/>
    <w:rsid w:val="00A5364A"/>
    <w:rsid w:val="00A77ABF"/>
    <w:rsid w:val="00A863E9"/>
    <w:rsid w:val="00AA32EF"/>
    <w:rsid w:val="00B022C4"/>
    <w:rsid w:val="00B559E9"/>
    <w:rsid w:val="00B72222"/>
    <w:rsid w:val="00B80650"/>
    <w:rsid w:val="00C36FAA"/>
    <w:rsid w:val="00CA55CC"/>
    <w:rsid w:val="00CE5E12"/>
    <w:rsid w:val="00D55175"/>
    <w:rsid w:val="00D939BE"/>
    <w:rsid w:val="00DA3555"/>
    <w:rsid w:val="00DE367B"/>
    <w:rsid w:val="00EB714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19F3-2A4E-4F96-BFA2-5518723CFF5F}">
  <ds:schemaRefs>
    <ds:schemaRef ds:uri="http://schemas.microsoft.com/office/2006/metadata/properties"/>
    <ds:schemaRef ds:uri="http://purl.org/dc/terms/"/>
    <ds:schemaRef ds:uri="93331081-eed1-4b52-85f9-6ed5102967d8"/>
    <ds:schemaRef ds:uri="http://schemas.microsoft.com/office/2006/documentManagement/types"/>
    <ds:schemaRef ds:uri="49d7c7d0-377f-412f-9534-f7e1a36fa843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E3996-F0CD-46EC-87B8-4F5B76ED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lastModifiedBy>Wairata, Ina (CIV)</cp:lastModifiedBy>
  <cp:revision>6</cp:revision>
  <dcterms:created xsi:type="dcterms:W3CDTF">2021-06-17T08:39:00Z</dcterms:created>
  <dcterms:modified xsi:type="dcterms:W3CDTF">2021-07-07T09:43:00Z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